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372 Contemporary імпровізація Ювенали Solo Pro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#873 Анастасія Горбацевич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23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23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23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2340"/>
          </w:tcPr>
          <w:p>
            <w:pPr>
              <w:jc w:val="center"/>
            </w:pPr>
            <w:r>
              <w:t>873</w:t>
            </w:r>
          </w:p>
        </w:tc>
        <w:tc>
          <w:tcPr>
            <w:tcW w:type="dxa" w:w="23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3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340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